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module_stat4_lecture11</w:t>
      </w:r>
    </w:p>
    <w:p>
      <w:r>
        <w:rPr>
          <w:rFonts w:ascii="Arial" w:hAnsi="Arial"/>
          <w:color w:val="4F6880"/>
          <w:sz w:val="22"/>
        </w:rPr>
        <w:t>Thu, 2/17 4:18PM • 13:29</w:t>
      </w:r>
    </w:p>
    <w:p>
      <w:pPr>
        <w:spacing w:before="440" w:after="0"/>
      </w:pPr>
      <w:r>
        <w:rPr>
          <w:rFonts w:ascii="Arial" w:hAnsi="Arial"/>
          <w:b/>
          <w:color w:val="4F6880"/>
          <w:sz w:val="22"/>
        </w:rPr>
        <w:t>SUMMARY KEYWORDS</w:t>
      </w:r>
    </w:p>
    <w:p>
      <w:r>
        <w:rPr>
          <w:rFonts w:ascii="Arial" w:hAnsi="Arial"/>
          <w:color w:val="4F6880"/>
          <w:sz w:val="22"/>
        </w:rPr>
        <w:t>hypothesis, statistic, lies, normal distribution, null hypothesis, test, negative, mew, reject, standard deviation, square root, equal, basic idea, probability, hypothesis testing, variable, data, variance, construct, mu</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the last clip, I introduced you to the basic idea of hypothesis testing. And we established that if your estimate lies within a particular interval, then you do not reject the hypothesis. But it if it lies outside that interval, then you reject the hypothesis H not in favor of H alternate. So this In this clip, let me do some examples to actually put that into, into to show you how those work. So, let's go back to our online learning example, with 100 students. And remember, what we have is data on their scores of learning online. And before that when we were doing it in person. And we came up, and let's say that the mean that we calculated is minus three, right, and the standard deviation is S is 2.5. So we have the data for the 100 students, and suppose we computed the mean and standard deviation, this was minus three and 2.5. So right off the bat, you see that this is negative, right? So the mean, is negative three. So that means on average, the score online is less than the score in person, but isn't big enough to, to suggest the hypothesis that online learning does have an impact on on student learning. So that's what we want to test. So what we want to test is whether mew is equal to zero, versus the alternate hypothesis where the mew is different from zero, right. So this is no change, no impact versus that there is some. And again, going back to our basics, right, basic idea of hypothesis testing, what we know is that the probability that if new if the hypothesis is true, that is if mew is equal to zero, right, then there's 95% chance that X bar should lie between zero minus two times S, which is 2.5 divided by square root of n. So that's square root of 100. And knew that zero plus two times 2.5 over square root of and if you calculate this out, this comes out to be negative point five, and this comes out to be positive point five. So if H naught if your hypothesis is true, then 95% probability that your x bar should lie within within the center. But if you check, in this case, your x bar here is minus three. So it lies outside the center. Right? So it lies outside this 95% region. So that means therefore we reject the hypothesis music equal to zero, right? So based on this data, it's very unlikely that that mew is equal to zero. That's it. This is how we do hypothesis test. So look. So going from that example. So let me go a little bit more general and talk about the mechanics of this process of hypothesis testing exactly what are the steps that you need to do? Right, and you'll see, it's essentially what I just talked about, but just done using a slightly different formula. Now, so the basic idea is that we're testing whether mu is equal to mu zero versus whether mew is not equal to us, right? So this is our more general version. So in the previous example, this mu 0 is 0 Right, so but you could test for other values, whether mu is equal to point five or whether it's 10 right versus not. So the basic idea again, going back to the central limit theorem, is that if this hypothesis H naught, the null hypothesis is true, then x bar would be normally distributed with mean mu zero and variance sigma squared over. Now, here's an important property of the normal distribution, which we did in probability module four. This was called standardization. So if the normal distribution is distributed, if a variable is normally distributed with this mean and this variance, right? If you take out the mean, if you do X bar minus mu zero, right, and divided by the square root of that variance. So if you divided by the square root of sigma squared over n, right, then then this variable, it follows the normal 01 distribution, right. So this is called the standard norm. So this is something which we covered in probability module four. And this is how we are connecting statistics back with probability. So so this process where we subtract out the mean, right, and divided by the square root of the variance, this is called standardization. And there I talked to you talked about how you standardized scores in a test, like the GRE or the LSAT, where different people take the test at different times are different versions of the test, how do you standardize so that you can compare between people who took one test versus the students who took another test? But let me come back here, right? So this standardized variable, this follows the standard normal, right? If you look at the standard normal distribution, so this is the normal distribution is bell shaped right? Now, 95% of the observations, read for a standard normal, live between negative 1.96 and positive 1.96. Remember, this is this is the variance and the standard deviation of the norm. Right. So what we had already learned before is that for a normal distribution, 95% of the observations lie between minus two standard deviation and plus two standard deviation. So this here, the negative 1.96, this is what I had rounded off earlier to negative two, and this I had rounded off to positive two. Right. But I'm mentioning this number here, because in a lot of places, you will see the number 1.96 crop up in a lot of statistics courses, and a lot of statistics books, right? So I want to stress home, the actual number for that 95% region is negative 1.96 up to positive 1.96. Right? I rounded it up to minus negative two plus positive two, just for for ease of memory, right? But the actual number is negative 1.96. But coming back, right, so what it means is that if your statistic right, if whatever the variable which follows the normal 01 distribution, if it lies between negative 1.96 and positive 1.96, in this case, you do not reject the H naught, rather you accept the H naught. But if your variable lies below this, or above 1.96, then those are the rejection regions. So that's where you reject the null hypothesis. So coming back, right, so what we are really interested in is this variable now, right? So this follows the normal 01 distribution, right? So what we do is that once we have our data, we construct what's called the Z statistic. Right? So this is x bar, right? So this x bar minus the mu naught and divided by the square root of the variance, right? So we don't have data on sigma squared, so we replace it by the sample standard deviation s, right? And this is the square root of it because if you if you take the square root, right, so then this is sigma over square root of n, we don't have data on sigma, so we replace that sigma by s. So you construct the zit statistic, right. So this is your Z statistic. And then what you have to check is whether it lies within this region minus 1.96 to 1.96. If it's outside, then you reject it. And if it's inside, then you do not reject our null hypothesis. So that's your mechanics. for hypothesis testing, you construct this statistic, right, and then you check whether it lies in this region. If it does, write, sorry, you check if it lies outside this region. If it does, then you reject the null hypothesis in favor of h alternative. If it does not read, then you cannot reject. So let's do an example. Again, going back to our online learning, I'm sure you're getting sick and tired of this particular example. But I just wanted to show you because we have already become so familiar with this, right? So we're testing the hypothesis mew equal to zero versus not equal to zero in this case. So what we want to construct here is the Zed statistic, which is x bar minus mu naught, right? So here, x bar is negative three, so this is negative three minus mu, not that zero, divided by c, this s over square root of n. So s here is 2.5, divided by square root of n, that's 100. Right? So this is negative three divided by this will be point two, five. And this will turn out to be negative 12. And we're going to check this with this interval, negative 1.96 up to positive nine 1.96. So this is way outside this interval, right? So in this case, we reject the null hypothesis of nu equal to zero. Right? So So in favor of the, of the hypothesis that new is not equal to zero, or in other words, that online learning does have an impact on on student learning. Right. So what I've given you in this clip is the process that the mechanical process that you need to follow for hypothesis testing. You look at the set statistic, see if it lies within negative 1.96 to 1.96. If it lies outside, then you reject the null hypothesis. If it lies within, then you cannot reject the null hypothesis. So that's the mechanics of hypothesis testing.</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